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BDF5" w14:textId="77777777" w:rsidR="00464583" w:rsidRDefault="00D02111">
      <w:pPr>
        <w:spacing w:after="0"/>
        <w:jc w:val="center"/>
      </w:pPr>
      <w:r>
        <w:rPr>
          <w:rFonts w:ascii="Times New Roman" w:hAnsi="Times New Roman"/>
          <w:b/>
        </w:rPr>
        <w:t>CỘNG HÒA XÃ HỘI CHỦ NGHĨA VIỆT NAM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0"/>
        </w:rPr>
        <w:t>SOCIALIST REPUBLIC OF VIETNAM</w:t>
      </w:r>
    </w:p>
    <w:p w14:paraId="04A140F7" w14:textId="77777777" w:rsidR="00464583" w:rsidRDefault="00D02111">
      <w:pPr>
        <w:spacing w:after="40"/>
        <w:jc w:val="center"/>
      </w:pPr>
      <w:r>
        <w:rPr>
          <w:rFonts w:ascii="Times New Roman" w:hAnsi="Times New Roman"/>
          <w:b/>
          <w:sz w:val="24"/>
        </w:rPr>
        <w:t>Độc lập - Tự do - Hạnh phúc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</w:rPr>
        <w:t>Independence - Freedom - Happiness</w:t>
      </w:r>
    </w:p>
    <w:p w14:paraId="3945F8DB" w14:textId="77777777" w:rsidR="00464583" w:rsidRDefault="00D02111">
      <w:pPr>
        <w:spacing w:after="80"/>
        <w:jc w:val="center"/>
      </w:pPr>
      <w:r>
        <w:rPr>
          <w:rFonts w:ascii="Times New Roman" w:hAnsi="Times New Roman"/>
        </w:rPr>
        <w:t>-----oOo------</w:t>
      </w:r>
    </w:p>
    <w:p w14:paraId="4C68BB15" w14:textId="77777777" w:rsidR="00464583" w:rsidRDefault="00464583"/>
    <w:p w14:paraId="68DDE014" w14:textId="77777777" w:rsidR="00464583" w:rsidRDefault="00D02111">
      <w:pPr>
        <w:spacing w:after="40"/>
        <w:jc w:val="center"/>
      </w:pPr>
      <w:r>
        <w:rPr>
          <w:rFonts w:ascii="Times New Roman" w:hAnsi="Times New Roman"/>
          <w:b/>
          <w:sz w:val="28"/>
        </w:rPr>
        <w:t>HỢP ĐỒNG MUA BÁN HÀNG HÓA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6"/>
        </w:rPr>
        <w:t>PURCHASE AND SALE CONTRACT</w:t>
      </w:r>
    </w:p>
    <w:p w14:paraId="22EA5C19" w14:textId="77777777" w:rsidR="00464583" w:rsidRDefault="00D02111">
      <w:pPr>
        <w:spacing w:after="40"/>
        <w:jc w:val="center"/>
      </w:pPr>
      <w:r>
        <w:rPr>
          <w:rFonts w:ascii="Times New Roman" w:hAnsi="Times New Roman"/>
          <w:b/>
          <w:sz w:val="24"/>
        </w:rPr>
        <w:t>Số/No: {{ ma_hop_dong }}</w:t>
      </w:r>
    </w:p>
    <w:p w14:paraId="13DBF617" w14:textId="77777777" w:rsidR="00464583" w:rsidRDefault="00D02111">
      <w:pPr>
        <w:spacing w:after="80"/>
        <w:jc w:val="center"/>
      </w:pPr>
      <w:r>
        <w:rPr>
          <w:rFonts w:ascii="Times New Roman" w:hAnsi="Times New Roman"/>
          <w:i/>
          <w:sz w:val="20"/>
        </w:rPr>
        <w:t>Ngày ký/Date: {{ ngay_ky }}</w:t>
      </w:r>
    </w:p>
    <w:p w14:paraId="787C7D02" w14:textId="77777777" w:rsidR="00464583" w:rsidRDefault="00464583"/>
    <w:p w14:paraId="5AD4BFD1" w14:textId="77777777" w:rsidR="00464583" w:rsidRDefault="00D02111">
      <w:pPr>
        <w:spacing w:after="40"/>
      </w:pPr>
      <w:r>
        <w:rPr>
          <w:rFonts w:ascii="Times New Roman" w:hAnsi="Times New Roman"/>
          <w:i/>
          <w:sz w:val="18"/>
        </w:rPr>
        <w:t>- Căn cứ Bộ luật dân sự số 91/2015/QH13 đã được Quốc hội nước CHXHCN Việt Nam thông qua ngày 24/11/2015;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16"/>
        </w:rPr>
        <w:t>Pursuant to the Civil Code No 91/2015/QH13 issued by National Assembly of Socialist Republic of Vietnam;</w:t>
      </w:r>
    </w:p>
    <w:p w14:paraId="2ECFAC23" w14:textId="77777777" w:rsidR="00464583" w:rsidRDefault="00D02111">
      <w:pPr>
        <w:spacing w:after="40"/>
      </w:pPr>
      <w:r>
        <w:rPr>
          <w:rFonts w:ascii="Times New Roman" w:hAnsi="Times New Roman"/>
          <w:i/>
          <w:sz w:val="18"/>
        </w:rPr>
        <w:t>- Căn cứ Luật Thương mại số 36/2005/QH11 đã được Quốc hội nước CHXHCN Việt Nam khóa XI, thông qua ngày 14/06/2005;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16"/>
        </w:rPr>
        <w:t>Pursuant to the Commercial Law QH13 issued by the XI National Assembly of Socialist Republic of Vietnam on June 14, 2015;</w:t>
      </w:r>
    </w:p>
    <w:p w14:paraId="700B942D" w14:textId="77777777" w:rsidR="00464583" w:rsidRDefault="00D02111">
      <w:pPr>
        <w:spacing w:after="40"/>
      </w:pPr>
      <w:r>
        <w:rPr>
          <w:rFonts w:ascii="Times New Roman" w:hAnsi="Times New Roman"/>
          <w:i/>
          <w:sz w:val="18"/>
        </w:rPr>
        <w:t>- Căn cứ Luật Giao dịch điện tử số 20/2023/QH15 và các văn bản hướng dẫn;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16"/>
        </w:rPr>
        <w:t>Pursuant to the Law on Electronic Transactions No. 20/2023/QH15 and guiding documents;</w:t>
      </w:r>
    </w:p>
    <w:p w14:paraId="07407DE8" w14:textId="77777777" w:rsidR="00464583" w:rsidRDefault="00D02111">
      <w:pPr>
        <w:spacing w:after="80"/>
      </w:pPr>
      <w:r>
        <w:rPr>
          <w:rFonts w:ascii="Times New Roman" w:hAnsi="Times New Roman"/>
          <w:i/>
          <w:sz w:val="18"/>
        </w:rPr>
        <w:t>- Căn cứ nhu cầu, khả năng và thỏa thuận của hai bên.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16"/>
        </w:rPr>
        <w:t>Pursuant to the needs, capabilities, and agreements of both parties.</w:t>
      </w:r>
    </w:p>
    <w:p w14:paraId="502AF4FD" w14:textId="77777777" w:rsidR="00464583" w:rsidRDefault="00464583"/>
    <w:p w14:paraId="1B05613C" w14:textId="77777777" w:rsidR="00464583" w:rsidRDefault="00D02111">
      <w:pPr>
        <w:spacing w:after="80"/>
      </w:pPr>
      <w:r>
        <w:rPr>
          <w:rFonts w:ascii="Times New Roman" w:hAnsi="Times New Roman"/>
        </w:rPr>
        <w:t>Hôm nay, tại văn phòng công ty, chúng tôi gồm: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Today, at the company office, we include:</w:t>
      </w:r>
    </w:p>
    <w:p w14:paraId="386FEDAD" w14:textId="77777777" w:rsidR="00464583" w:rsidRDefault="00D02111">
      <w:pPr>
        <w:spacing w:after="80"/>
      </w:pPr>
      <w:r>
        <w:rPr>
          <w:rFonts w:ascii="Times New Roman" w:hAnsi="Times New Roman"/>
          <w:b/>
        </w:rPr>
        <w:t>Sau khi bàn bạc đã cùng tiến hành thống nhất ký kết hợp đồng mua bán với các điều khoản sau: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0"/>
        </w:rPr>
        <w:t>After discussion, both parties have agreed to enter into a sales contract with the following terms:</w:t>
      </w:r>
    </w:p>
    <w:p w14:paraId="38FDC623" w14:textId="77777777" w:rsidR="00464583" w:rsidRDefault="00464583"/>
    <w:p w14:paraId="7AA700B5" w14:textId="77777777" w:rsidR="00464583" w:rsidRDefault="00D02111">
      <w:pPr>
        <w:spacing w:after="80"/>
      </w:pPr>
      <w:r>
        <w:rPr>
          <w:rFonts w:ascii="Times New Roman" w:hAnsi="Times New Roman"/>
          <w:b/>
          <w:u w:val="single"/>
        </w:rPr>
        <w:t>BÊN MUA (BÊN A) / BUYER (PARTY A): {{ ten_khach_hang }}</w:t>
      </w:r>
    </w:p>
    <w:p w14:paraId="73D31158" w14:textId="77777777" w:rsidR="00464583" w:rsidRDefault="00D02111">
      <w:pPr>
        <w:spacing w:after="80"/>
      </w:pPr>
      <w:r>
        <w:rPr>
          <w:rFonts w:ascii="Times New Roman" w:hAnsi="Times New Roman"/>
        </w:rPr>
        <w:t>- Địa chỉ/Address      : {{ dia_chi }}</w:t>
      </w:r>
    </w:p>
    <w:p w14:paraId="034D44E6" w14:textId="77777777" w:rsidR="00464583" w:rsidRDefault="00D02111">
      <w:pPr>
        <w:spacing w:after="80"/>
      </w:pPr>
      <w:r>
        <w:rPr>
          <w:rFonts w:ascii="Times New Roman" w:hAnsi="Times New Roman"/>
        </w:rPr>
        <w:t>- Điện thoại/Tel       : {{ dien_thoai }}                Fax: {{ fax }}</w:t>
      </w:r>
    </w:p>
    <w:p w14:paraId="4658DCA2" w14:textId="77777777" w:rsidR="00464583" w:rsidRDefault="00D02111">
      <w:pPr>
        <w:spacing w:after="80"/>
      </w:pPr>
      <w:r>
        <w:rPr>
          <w:rFonts w:ascii="Times New Roman" w:hAnsi="Times New Roman"/>
        </w:rPr>
        <w:t>- Mã số thuế/Tax code  : {{ mst }}</w:t>
      </w:r>
    </w:p>
    <w:p w14:paraId="746F6CA7" w14:textId="5ECA2742" w:rsidR="00464583" w:rsidRDefault="00D02111">
      <w:pPr>
        <w:spacing w:after="80"/>
      </w:pPr>
      <w:r>
        <w:rPr>
          <w:rFonts w:ascii="Times New Roman" w:hAnsi="Times New Roman"/>
        </w:rPr>
        <w:t xml:space="preserve">- Đại diện/Rep         : </w:t>
      </w:r>
      <w:r w:rsidR="003F1F69">
        <w:rPr>
          <w:rFonts w:ascii="Times New Roman" w:hAnsi="Times New Roman"/>
          <w:sz w:val="24"/>
        </w:rPr>
        <w:t>{{ dai_dien_ben_a }}</w:t>
      </w:r>
      <w:r>
        <w:rPr>
          <w:rFonts w:ascii="Times New Roman" w:hAnsi="Times New Roman"/>
        </w:rPr>
        <w:t xml:space="preserve">                             Chức vụ/Position: {{ chuc_vu }}</w:t>
      </w:r>
    </w:p>
    <w:p w14:paraId="71A84890" w14:textId="77777777" w:rsidR="00464583" w:rsidRDefault="00464583"/>
    <w:p w14:paraId="5FF4ACEE" w14:textId="77777777" w:rsidR="00464583" w:rsidRDefault="00D02111">
      <w:pPr>
        <w:spacing w:after="80"/>
      </w:pPr>
      <w:r>
        <w:rPr>
          <w:rFonts w:ascii="Times New Roman" w:hAnsi="Times New Roman"/>
          <w:b/>
          <w:u w:val="single"/>
        </w:rPr>
        <w:t>BÊN BÁN (BÊN B) / SELLER (PARTY B): {{ ten_ben_b }}</w:t>
      </w:r>
    </w:p>
    <w:p w14:paraId="489B0099" w14:textId="77777777" w:rsidR="00464583" w:rsidRDefault="00D02111">
      <w:pPr>
        <w:spacing w:after="80"/>
      </w:pPr>
      <w:r>
        <w:rPr>
          <w:rFonts w:ascii="Times New Roman" w:hAnsi="Times New Roman"/>
        </w:rPr>
        <w:t>- Địa chỉ/Address      : {{ dia_chi_ben_b }}</w:t>
      </w:r>
    </w:p>
    <w:p w14:paraId="7D72DB20" w14:textId="77777777" w:rsidR="00464583" w:rsidRDefault="00D02111">
      <w:pPr>
        <w:spacing w:after="80"/>
      </w:pPr>
      <w:r>
        <w:rPr>
          <w:rFonts w:ascii="Times New Roman" w:hAnsi="Times New Roman"/>
        </w:rPr>
        <w:t>- Điện thoại/Tel       : {{ dien_thoai_ben_b }}               Fax: .....................</w:t>
      </w:r>
    </w:p>
    <w:p w14:paraId="3A4D49E5" w14:textId="77777777" w:rsidR="00464583" w:rsidRDefault="00D02111">
      <w:pPr>
        <w:spacing w:after="80"/>
      </w:pPr>
      <w:r>
        <w:rPr>
          <w:rFonts w:ascii="Times New Roman" w:hAnsi="Times New Roman"/>
        </w:rPr>
        <w:t>- Mã số thuế/Tax code  : {{ ma_so_thue }}</w:t>
      </w:r>
    </w:p>
    <w:p w14:paraId="4218A5FE" w14:textId="77777777" w:rsidR="00464583" w:rsidRDefault="00D02111">
      <w:pPr>
        <w:spacing w:after="80"/>
      </w:pPr>
      <w:r>
        <w:rPr>
          <w:rFonts w:ascii="Times New Roman" w:hAnsi="Times New Roman"/>
        </w:rPr>
        <w:t>- Tài khoản/Account    : [Cập nhật trong Settings]</w:t>
      </w:r>
    </w:p>
    <w:p w14:paraId="46A4C5E8" w14:textId="77777777" w:rsidR="00464583" w:rsidRDefault="00D02111">
      <w:pPr>
        <w:spacing w:after="80"/>
      </w:pPr>
      <w:r>
        <w:rPr>
          <w:rFonts w:ascii="Times New Roman" w:hAnsi="Times New Roman"/>
        </w:rPr>
        <w:t>- Đại diện/Rep         : {{ dai_dien_ben_b }}                             Chức vụ/Position: {{ chuc_vu_ben_b }}</w:t>
      </w:r>
    </w:p>
    <w:p w14:paraId="3A493DCF" w14:textId="77777777" w:rsidR="00464583" w:rsidRDefault="00464583"/>
    <w:p w14:paraId="26D4F096" w14:textId="77777777" w:rsidR="00464583" w:rsidRDefault="00D02111">
      <w:pPr>
        <w:spacing w:after="80"/>
      </w:pPr>
      <w:r>
        <w:rPr>
          <w:rFonts w:ascii="Times New Roman" w:hAnsi="Times New Roman"/>
          <w:b/>
        </w:rPr>
        <w:t>ĐIỀU 1. TÊN HÀNG – GIÁ CẢ - SỐ LƯỢNG – CHỦNG LOẠI – QUY CÁCH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0"/>
        </w:rPr>
        <w:t>ARTICLE 1. NAME OF GOODS – PRICE – QUANTITY – TYPE – SPECIFICATION</w:t>
      </w:r>
    </w:p>
    <w:p w14:paraId="521E81C8" w14:textId="77777777" w:rsidR="00464583" w:rsidRDefault="00D02111">
      <w:pPr>
        <w:spacing w:after="80"/>
      </w:pPr>
      <w:r>
        <w:rPr>
          <w:rFonts w:ascii="Times New Roman" w:hAnsi="Times New Roman"/>
        </w:rPr>
        <w:t>1.1 Bên A đồng ý mua, Bên B đồng ý bán sản phẩm cụ thể như sau: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1.1 Party A agrees to purchase, Party B agrees to sell the goods specifically as follows:</w:t>
      </w:r>
    </w:p>
    <w:p w14:paraId="4CE08F09" w14:textId="77777777" w:rsidR="00464583" w:rsidRDefault="00464583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3685"/>
        <w:gridCol w:w="850"/>
        <w:gridCol w:w="1134"/>
        <w:gridCol w:w="1417"/>
        <w:gridCol w:w="1984"/>
      </w:tblGrid>
      <w:tr w:rsidR="002C1461" w14:paraId="5884F748" w14:textId="77777777" w:rsidTr="00E8443E">
        <w:tc>
          <w:tcPr>
            <w:tcW w:w="850" w:type="dxa"/>
            <w:vAlign w:val="center"/>
          </w:tcPr>
          <w:p w14:paraId="3B992231" w14:textId="50BB3A01" w:rsidR="002C1461" w:rsidRDefault="002C1461" w:rsidP="002C1461">
            <w:pPr>
              <w:spacing w:before="160" w:after="160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STT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i/>
                <w:sz w:val="20"/>
              </w:rPr>
              <w:t>(No.)</w:t>
            </w:r>
          </w:p>
        </w:tc>
        <w:tc>
          <w:tcPr>
            <w:tcW w:w="3685" w:type="dxa"/>
            <w:vAlign w:val="center"/>
          </w:tcPr>
          <w:p w14:paraId="7CC190E2" w14:textId="3F77E860" w:rsidR="002C1461" w:rsidRDefault="002C1461" w:rsidP="002C1461">
            <w:pPr>
              <w:spacing w:before="160" w:after="160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TÊN SẢN PHẨM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i/>
                <w:sz w:val="20"/>
              </w:rPr>
              <w:t>(NAME OF GOODS)</w:t>
            </w:r>
          </w:p>
        </w:tc>
        <w:tc>
          <w:tcPr>
            <w:tcW w:w="850" w:type="dxa"/>
            <w:vAlign w:val="center"/>
          </w:tcPr>
          <w:p w14:paraId="28E01B33" w14:textId="6F76D3C6" w:rsidR="002C1461" w:rsidRDefault="002C1461" w:rsidP="002C1461">
            <w:pPr>
              <w:spacing w:before="160" w:after="160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ĐVT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i/>
                <w:sz w:val="20"/>
              </w:rPr>
              <w:t>(UNIT)</w:t>
            </w:r>
          </w:p>
        </w:tc>
        <w:tc>
          <w:tcPr>
            <w:tcW w:w="1134" w:type="dxa"/>
            <w:vAlign w:val="center"/>
          </w:tcPr>
          <w:p w14:paraId="388038FD" w14:textId="79BA1645" w:rsidR="002C1461" w:rsidRDefault="002C1461" w:rsidP="002C1461">
            <w:pPr>
              <w:spacing w:before="160" w:after="160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SỐ</w:t>
            </w:r>
            <w:r>
              <w:rPr>
                <w:rFonts w:ascii="Times New Roman" w:hAnsi="Times New Roman"/>
                <w:b/>
                <w:sz w:val="24"/>
              </w:rPr>
              <w:br/>
              <w:t>LƯỢNG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i/>
                <w:sz w:val="20"/>
              </w:rPr>
              <w:t>(QTY)</w:t>
            </w:r>
          </w:p>
        </w:tc>
        <w:tc>
          <w:tcPr>
            <w:tcW w:w="1417" w:type="dxa"/>
            <w:vAlign w:val="center"/>
          </w:tcPr>
          <w:p w14:paraId="2A170400" w14:textId="45C44D32" w:rsidR="002C1461" w:rsidRDefault="002C1461" w:rsidP="002C1461">
            <w:pPr>
              <w:spacing w:before="160" w:after="160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ĐƠN GIÁ</w:t>
            </w:r>
            <w:r>
              <w:rPr>
                <w:rFonts w:ascii="Times New Roman" w:hAnsi="Times New Roman"/>
                <w:b/>
                <w:sz w:val="24"/>
              </w:rPr>
              <w:br/>
              <w:t>(VNĐ)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i/>
                <w:sz w:val="20"/>
              </w:rPr>
              <w:t>(UNIT PRICE</w:t>
            </w:r>
            <w:r>
              <w:rPr>
                <w:rFonts w:ascii="Times New Roman" w:hAnsi="Times New Roman"/>
                <w:b/>
                <w:i/>
                <w:sz w:val="20"/>
              </w:rPr>
              <w:br/>
              <w:t>(VND))</w:t>
            </w:r>
          </w:p>
        </w:tc>
        <w:tc>
          <w:tcPr>
            <w:tcW w:w="1984" w:type="dxa"/>
            <w:vAlign w:val="center"/>
          </w:tcPr>
          <w:p w14:paraId="50012F6B" w14:textId="1BA2FA3F" w:rsidR="002C1461" w:rsidRDefault="002C1461" w:rsidP="002C1461">
            <w:pPr>
              <w:spacing w:before="160" w:after="160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THÀNH TIỀN</w:t>
            </w:r>
            <w:r>
              <w:rPr>
                <w:rFonts w:ascii="Times New Roman" w:hAnsi="Times New Roman"/>
                <w:b/>
                <w:sz w:val="24"/>
              </w:rPr>
              <w:br/>
              <w:t>(VNĐ)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i/>
                <w:sz w:val="20"/>
              </w:rPr>
              <w:t>(TOTAL AMOUNT</w:t>
            </w:r>
            <w:r>
              <w:rPr>
                <w:rFonts w:ascii="Times New Roman" w:hAnsi="Times New Roman"/>
                <w:b/>
                <w:i/>
                <w:sz w:val="20"/>
              </w:rPr>
              <w:br/>
              <w:t>(VND))</w:t>
            </w:r>
          </w:p>
        </w:tc>
      </w:tr>
      <w:tr w:rsidR="002C1461" w14:paraId="6C318679" w14:textId="77777777" w:rsidTr="00E8443E">
        <w:tc>
          <w:tcPr>
            <w:tcW w:w="9920" w:type="dxa"/>
            <w:gridSpan w:val="6"/>
            <w:vAlign w:val="center"/>
          </w:tcPr>
          <w:p w14:paraId="000F7614" w14:textId="77777777" w:rsidR="002C1461" w:rsidRDefault="002C1461" w:rsidP="00E8443E">
            <w:pPr>
              <w:spacing w:before="80" w:after="80"/>
              <w:jc w:val="center"/>
            </w:pPr>
            <w:r>
              <w:t>{%tr for p in ds_san_pham %}</w:t>
            </w:r>
          </w:p>
        </w:tc>
      </w:tr>
      <w:tr w:rsidR="002C1461" w14:paraId="6861F867" w14:textId="77777777" w:rsidTr="00E8443E">
        <w:tc>
          <w:tcPr>
            <w:tcW w:w="850" w:type="dxa"/>
            <w:vAlign w:val="center"/>
          </w:tcPr>
          <w:p w14:paraId="4300CC6A" w14:textId="77777777" w:rsidR="002C1461" w:rsidRDefault="002C1461" w:rsidP="00E8443E">
            <w:pPr>
              <w:spacing w:before="80" w:after="80"/>
              <w:jc w:val="center"/>
            </w:pPr>
            <w:r>
              <w:t>{{ p.stt }}</w:t>
            </w:r>
          </w:p>
        </w:tc>
        <w:tc>
          <w:tcPr>
            <w:tcW w:w="3685" w:type="dxa"/>
            <w:vAlign w:val="center"/>
          </w:tcPr>
          <w:p w14:paraId="10AEDABF" w14:textId="77777777" w:rsidR="002C1461" w:rsidRDefault="002C1461" w:rsidP="00E8443E">
            <w:pPr>
              <w:spacing w:before="80" w:after="80"/>
              <w:jc w:val="center"/>
            </w:pPr>
            <w:r>
              <w:rPr>
                <w:rFonts w:ascii="Times New Roman" w:hAnsi="Times New Roman"/>
              </w:rPr>
              <w:t>{{ p.ten_sp }}</w:t>
            </w:r>
          </w:p>
        </w:tc>
        <w:tc>
          <w:tcPr>
            <w:tcW w:w="850" w:type="dxa"/>
            <w:vAlign w:val="center"/>
          </w:tcPr>
          <w:p w14:paraId="1F0A9BDE" w14:textId="77777777" w:rsidR="002C1461" w:rsidRDefault="002C1461" w:rsidP="00E8443E">
            <w:pPr>
              <w:spacing w:before="80" w:after="80"/>
              <w:jc w:val="center"/>
            </w:pPr>
            <w:r>
              <w:rPr>
                <w:rFonts w:ascii="Times New Roman" w:hAnsi="Times New Roman"/>
              </w:rPr>
              <w:t>{{ p.dvt }}</w:t>
            </w:r>
          </w:p>
        </w:tc>
        <w:tc>
          <w:tcPr>
            <w:tcW w:w="1134" w:type="dxa"/>
            <w:vAlign w:val="center"/>
          </w:tcPr>
          <w:p w14:paraId="750A5C40" w14:textId="77777777" w:rsidR="002C1461" w:rsidRDefault="002C1461" w:rsidP="00E8443E">
            <w:pPr>
              <w:spacing w:before="80" w:after="80"/>
              <w:jc w:val="center"/>
            </w:pPr>
            <w:r>
              <w:rPr>
                <w:rFonts w:ascii="Times New Roman" w:hAnsi="Times New Roman"/>
              </w:rPr>
              <w:t>{{ p.so_luong }}</w:t>
            </w:r>
          </w:p>
        </w:tc>
        <w:tc>
          <w:tcPr>
            <w:tcW w:w="1417" w:type="dxa"/>
            <w:vAlign w:val="center"/>
          </w:tcPr>
          <w:p w14:paraId="298203D4" w14:textId="77777777" w:rsidR="002C1461" w:rsidRDefault="002C1461" w:rsidP="00E8443E">
            <w:pPr>
              <w:spacing w:before="80" w:after="80"/>
              <w:jc w:val="center"/>
            </w:pPr>
            <w:r>
              <w:rPr>
                <w:rFonts w:ascii="Times New Roman" w:hAnsi="Times New Roman"/>
              </w:rPr>
              <w:t>{{ p.don_gia_fmt }}</w:t>
            </w:r>
          </w:p>
        </w:tc>
        <w:tc>
          <w:tcPr>
            <w:tcW w:w="1984" w:type="dxa"/>
            <w:vAlign w:val="center"/>
          </w:tcPr>
          <w:p w14:paraId="7BD9AA2A" w14:textId="77777777" w:rsidR="002C1461" w:rsidRPr="003B7E46" w:rsidRDefault="002C1461" w:rsidP="00E8443E">
            <w:pPr>
              <w:spacing w:before="80" w:after="80"/>
              <w:jc w:val="center"/>
              <w:rPr>
                <w:rFonts w:ascii="Times New Roman" w:hAnsi="Times New Roman"/>
              </w:rPr>
            </w:pPr>
            <w:r>
              <w:t>{{ p.thanh_tien_fmt }}</w:t>
            </w:r>
          </w:p>
        </w:tc>
      </w:tr>
      <w:tr w:rsidR="002C1461" w14:paraId="7C86C0FC" w14:textId="77777777" w:rsidTr="00E8443E">
        <w:tc>
          <w:tcPr>
            <w:tcW w:w="9920" w:type="dxa"/>
            <w:gridSpan w:val="6"/>
            <w:vAlign w:val="center"/>
          </w:tcPr>
          <w:p w14:paraId="11837E08" w14:textId="77777777" w:rsidR="002C1461" w:rsidRDefault="002C1461" w:rsidP="00E8443E">
            <w:pPr>
              <w:spacing w:before="80" w:after="80"/>
              <w:jc w:val="center"/>
            </w:pPr>
            <w:r>
              <w:t>{%tr endfor %}</w:t>
            </w:r>
          </w:p>
        </w:tc>
      </w:tr>
      <w:tr w:rsidR="002C1461" w14:paraId="333E3126" w14:textId="77777777" w:rsidTr="00E8443E">
        <w:tc>
          <w:tcPr>
            <w:tcW w:w="7936" w:type="dxa"/>
            <w:gridSpan w:val="5"/>
            <w:vAlign w:val="center"/>
          </w:tcPr>
          <w:p w14:paraId="58A679B5" w14:textId="77777777" w:rsidR="002C1461" w:rsidRPr="00D14CC8" w:rsidRDefault="002C1461" w:rsidP="00E8443E">
            <w:pPr>
              <w:spacing w:before="80" w:after="80"/>
              <w:jc w:val="center"/>
              <w:rPr>
                <w:rFonts w:ascii="Times New Roman" w:hAnsi="Times New Roman"/>
                <w:b/>
                <w:bCs/>
              </w:rPr>
            </w:pPr>
            <w:r w:rsidRPr="00D14CC8">
              <w:rPr>
                <w:rFonts w:ascii="Times New Roman" w:hAnsi="Times New Roman"/>
                <w:b/>
                <w:bCs/>
              </w:rPr>
              <w:t>Tổng Cộng</w:t>
            </w:r>
          </w:p>
        </w:tc>
        <w:tc>
          <w:tcPr>
            <w:tcW w:w="1984" w:type="dxa"/>
            <w:vAlign w:val="center"/>
          </w:tcPr>
          <w:p w14:paraId="0597FFD5" w14:textId="77777777" w:rsidR="002C1461" w:rsidRDefault="002C1461" w:rsidP="00E8443E">
            <w:pPr>
              <w:spacing w:before="80" w:after="80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{{ tong_tien_so }}</w:t>
            </w:r>
          </w:p>
        </w:tc>
      </w:tr>
    </w:tbl>
    <w:p w14:paraId="5DDC3564" w14:textId="77777777" w:rsidR="00464583" w:rsidRDefault="00464583"/>
    <w:p w14:paraId="63F93776" w14:textId="77777777" w:rsidR="00464583" w:rsidRDefault="00D02111">
      <w:pPr>
        <w:spacing w:after="80"/>
      </w:pPr>
      <w:r>
        <w:rPr>
          <w:rFonts w:ascii="Times New Roman" w:hAnsi="Times New Roman"/>
          <w:b/>
        </w:rPr>
        <w:t>1.2 Tổng giá trị hợp đồng là : {{ tong_tien_so }} VNĐ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0"/>
        </w:rPr>
        <w:t>1.2 Total value of the contract is: {{ tong_tien_so }} VND</w:t>
      </w:r>
    </w:p>
    <w:p w14:paraId="6AD1868D" w14:textId="77777777" w:rsidR="00464583" w:rsidRDefault="00D02111">
      <w:pPr>
        <w:spacing w:after="80"/>
      </w:pPr>
      <w:r>
        <w:rPr>
          <w:rFonts w:ascii="Times New Roman" w:hAnsi="Times New Roman"/>
          <w:i/>
        </w:rPr>
        <w:t>(Bằng chữ : {{ tong_tien_chu }}).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(In words: {{ tong_tien_chu }}).</w:t>
      </w:r>
    </w:p>
    <w:p w14:paraId="0323C384" w14:textId="77777777" w:rsidR="00464583" w:rsidRDefault="00D02111">
      <w:pPr>
        <w:spacing w:after="80"/>
      </w:pPr>
      <w:r>
        <w:rPr>
          <w:rFonts w:ascii="Times New Roman" w:hAnsi="Times New Roman"/>
        </w:rPr>
        <w:t>1.3 Đơn giá trên đã bao gồm thuế VAT và các chi phí vận hành ban đầu.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1.3 The above unit price includes VAT and initial operating costs.</w:t>
      </w:r>
    </w:p>
    <w:p w14:paraId="0E104ED6" w14:textId="77777777" w:rsidR="00464583" w:rsidRDefault="00464583"/>
    <w:p w14:paraId="22AD1DD8" w14:textId="77777777" w:rsidR="00464583" w:rsidRDefault="00D02111">
      <w:pPr>
        <w:spacing w:after="80"/>
      </w:pPr>
      <w:r>
        <w:rPr>
          <w:rFonts w:ascii="Times New Roman" w:hAnsi="Times New Roman"/>
          <w:b/>
        </w:rPr>
        <w:t>ĐIỀU 2. PHƯƠNG THỨC THANH TOÁN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0"/>
        </w:rPr>
        <w:t>ARTICLE 2. PAYMENT METHOD</w:t>
      </w:r>
    </w:p>
    <w:p w14:paraId="665EB77D" w14:textId="77777777" w:rsidR="00464583" w:rsidRDefault="00D02111">
      <w:pPr>
        <w:spacing w:after="80"/>
      </w:pPr>
      <w:r>
        <w:rPr>
          <w:rFonts w:ascii="Times New Roman" w:hAnsi="Times New Roman"/>
        </w:rPr>
        <w:t>2.1 Bên A thanh toán cho Bên B bằng hình thức chuyển khoản.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2.1 Party A shall make payment to Party B by bank transfer.</w:t>
      </w:r>
    </w:p>
    <w:p w14:paraId="5AB23650" w14:textId="77777777" w:rsidR="00464583" w:rsidRDefault="00D02111">
      <w:pPr>
        <w:spacing w:after="80"/>
      </w:pPr>
      <w:r>
        <w:rPr>
          <w:rFonts w:ascii="Times New Roman" w:hAnsi="Times New Roman"/>
        </w:rPr>
        <w:t>2.2 Tiến độ: Tạm ứng 30% khi ký HĐ, 40% khi chuẩn bị giao hàng, 30% khi bàn giao.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2.2 Schedule: 30% advance on signing, 40% on delivery preparation, 30% on handover.</w:t>
      </w:r>
    </w:p>
    <w:p w14:paraId="01DA773A" w14:textId="77777777" w:rsidR="00464583" w:rsidRDefault="00464583"/>
    <w:p w14:paraId="351CAF95" w14:textId="77777777" w:rsidR="00464583" w:rsidRDefault="00D02111">
      <w:pPr>
        <w:spacing w:after="80"/>
      </w:pPr>
      <w:r>
        <w:rPr>
          <w:rFonts w:ascii="Times New Roman" w:hAnsi="Times New Roman"/>
          <w:b/>
        </w:rPr>
        <w:t>ĐIỀU 3. CHẤT LƯỢNG SẢN PHẨM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0"/>
        </w:rPr>
        <w:t>ARTICLE 3. PRODUCT QUALITY</w:t>
      </w:r>
    </w:p>
    <w:p w14:paraId="2888B3DC" w14:textId="77777777" w:rsidR="00464583" w:rsidRDefault="00D02111">
      <w:pPr>
        <w:spacing w:after="80"/>
      </w:pPr>
      <w:r>
        <w:rPr>
          <w:rFonts w:ascii="Times New Roman" w:hAnsi="Times New Roman"/>
        </w:rPr>
        <w:t>3.1 Hàng hóa do Bên B cung cấp đảm bảo đúng tiêu chuẩn kỹ thuật.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3.1 Goods provided by Party B ensure technical standards.</w:t>
      </w:r>
    </w:p>
    <w:p w14:paraId="1F68C967" w14:textId="77777777" w:rsidR="00464583" w:rsidRDefault="00464583"/>
    <w:p w14:paraId="12033D07" w14:textId="77777777" w:rsidR="00464583" w:rsidRDefault="00D02111">
      <w:pPr>
        <w:spacing w:after="80"/>
      </w:pPr>
      <w:r>
        <w:rPr>
          <w:rFonts w:ascii="Times New Roman" w:hAnsi="Times New Roman"/>
          <w:b/>
        </w:rPr>
        <w:t>ĐIỀU 4. GIAO NHẬN HÀNG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0"/>
        </w:rPr>
        <w:t>ARTICLE 4. DELIVERY</w:t>
      </w:r>
    </w:p>
    <w:p w14:paraId="2148E965" w14:textId="77777777" w:rsidR="00464583" w:rsidRDefault="00D02111">
      <w:pPr>
        <w:spacing w:after="80"/>
      </w:pPr>
      <w:r>
        <w:rPr>
          <w:rFonts w:ascii="Times New Roman" w:hAnsi="Times New Roman"/>
        </w:rPr>
        <w:t>4.1 Thời gian thực hiện: Trong vòng 90 ngày kể từ ngày nhận tạm ứng.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4.1 Performance time: Within 90 days from receiving advance payment.</w:t>
      </w:r>
    </w:p>
    <w:p w14:paraId="052E95D8" w14:textId="77777777" w:rsidR="00464583" w:rsidRDefault="00464583"/>
    <w:p w14:paraId="67374440" w14:textId="77777777" w:rsidR="00464583" w:rsidRDefault="00D02111">
      <w:pPr>
        <w:spacing w:after="80"/>
      </w:pPr>
      <w:r>
        <w:rPr>
          <w:rFonts w:ascii="Times New Roman" w:hAnsi="Times New Roman"/>
          <w:b/>
        </w:rPr>
        <w:t>ĐIỀU 5. TRÁCH NHIỆM CỦA CÁC BÊN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0"/>
        </w:rPr>
        <w:t>ARTICLE 5. LIABILITIES OF PARTIES</w:t>
      </w:r>
    </w:p>
    <w:p w14:paraId="4E4241B6" w14:textId="77777777" w:rsidR="00464583" w:rsidRDefault="00D02111">
      <w:pPr>
        <w:spacing w:after="80"/>
      </w:pPr>
      <w:r>
        <w:rPr>
          <w:rFonts w:ascii="Times New Roman" w:hAnsi="Times New Roman"/>
        </w:rPr>
        <w:lastRenderedPageBreak/>
        <w:t>5.1 Bên A: Thanh toán đúng hạn, bố trí địa điểm an toàn.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5.1 Party A: Timely payment, arrange safe location.</w:t>
      </w:r>
    </w:p>
    <w:p w14:paraId="5EDFC3A0" w14:textId="77777777" w:rsidR="00464583" w:rsidRDefault="00D02111">
      <w:pPr>
        <w:spacing w:after="80"/>
      </w:pPr>
      <w:r>
        <w:rPr>
          <w:rFonts w:ascii="Times New Roman" w:hAnsi="Times New Roman"/>
        </w:rPr>
        <w:t>5.2 Bên B: Cung cấp hàng đúng hạn, chất lượng.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5.2 Party B: Timely delivery with quality.</w:t>
      </w:r>
    </w:p>
    <w:p w14:paraId="4960A92A" w14:textId="77777777" w:rsidR="00464583" w:rsidRDefault="00464583"/>
    <w:p w14:paraId="1C469A82" w14:textId="77777777" w:rsidR="00464583" w:rsidRDefault="00D02111">
      <w:pPr>
        <w:spacing w:after="80"/>
      </w:pPr>
      <w:r>
        <w:rPr>
          <w:rFonts w:ascii="Times New Roman" w:hAnsi="Times New Roman"/>
          <w:b/>
        </w:rPr>
        <w:t>ĐIỀU 6. PHẠT VI PHẠM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0"/>
        </w:rPr>
        <w:t>ARTICLE 6. PENALTIES</w:t>
      </w:r>
    </w:p>
    <w:p w14:paraId="5BA2366E" w14:textId="77777777" w:rsidR="00464583" w:rsidRDefault="00D02111">
      <w:pPr>
        <w:spacing w:after="80"/>
      </w:pPr>
      <w:r>
        <w:rPr>
          <w:rFonts w:ascii="Times New Roman" w:hAnsi="Times New Roman"/>
        </w:rPr>
        <w:t>6.1 Phạt chậm nhận hàng/thanh toán: 2% giá trị/ngày (tối đa 10 ngày).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6.1 Late delivery/payment penalty: 2% value/day (max 10 days).</w:t>
      </w:r>
    </w:p>
    <w:p w14:paraId="790F058E" w14:textId="77777777" w:rsidR="00464583" w:rsidRDefault="00D02111">
      <w:pPr>
        <w:spacing w:after="80"/>
      </w:pPr>
      <w:r>
        <w:rPr>
          <w:rFonts w:ascii="Times New Roman" w:hAnsi="Times New Roman"/>
        </w:rPr>
        <w:t>6.2 Đơn phương chấm dứt: Phạt 8% tổng giá trị và bồi thường thiệt hại.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6.2 Unilateral termination: 8% penalty and damages compensation.</w:t>
      </w:r>
    </w:p>
    <w:p w14:paraId="5055127E" w14:textId="77777777" w:rsidR="00464583" w:rsidRDefault="00464583"/>
    <w:p w14:paraId="6AB359FE" w14:textId="77777777" w:rsidR="00464583" w:rsidRDefault="00D02111">
      <w:pPr>
        <w:spacing w:after="80"/>
      </w:pPr>
      <w:r>
        <w:rPr>
          <w:rFonts w:ascii="Times New Roman" w:hAnsi="Times New Roman"/>
          <w:b/>
        </w:rPr>
        <w:t>ĐIỀU 7. BẢO HÀNH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0"/>
        </w:rPr>
        <w:t>ARTICLE 7. WARRANTY</w:t>
      </w:r>
    </w:p>
    <w:p w14:paraId="7D904687" w14:textId="77777777" w:rsidR="00464583" w:rsidRDefault="00D02111">
      <w:pPr>
        <w:spacing w:after="80"/>
      </w:pPr>
      <w:r>
        <w:rPr>
          <w:rFonts w:ascii="Times New Roman" w:hAnsi="Times New Roman"/>
        </w:rPr>
        <w:t>7.1 Thời hạn bảo hành là 12 tháng kể từ ngày giao nhận.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7.1 Warranty period is 12 months from delivery.</w:t>
      </w:r>
    </w:p>
    <w:p w14:paraId="22EEA068" w14:textId="77777777" w:rsidR="00464583" w:rsidRDefault="00464583"/>
    <w:p w14:paraId="378C76E5" w14:textId="77777777" w:rsidR="00464583" w:rsidRDefault="00D02111">
      <w:pPr>
        <w:spacing w:after="80"/>
      </w:pPr>
      <w:r>
        <w:rPr>
          <w:rFonts w:ascii="Times New Roman" w:hAnsi="Times New Roman"/>
          <w:b/>
        </w:rPr>
        <w:t>ĐIỀU 8. CHẤM DỨT HỢP ĐỒNG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0"/>
        </w:rPr>
        <w:t>ARTICLE 8. TERMINATION</w:t>
      </w:r>
    </w:p>
    <w:p w14:paraId="22BA031D" w14:textId="77777777" w:rsidR="00464583" w:rsidRDefault="00D02111">
      <w:pPr>
        <w:spacing w:after="80"/>
      </w:pPr>
      <w:r>
        <w:rPr>
          <w:rFonts w:ascii="Times New Roman" w:hAnsi="Times New Roman"/>
        </w:rPr>
        <w:t>8.1 Chấm dứt khi vi phạm nghĩa vụ thanh toán hoặc chất lượng.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8.1 Termination upon breach of payment or quality obligations.</w:t>
      </w:r>
    </w:p>
    <w:p w14:paraId="551633CB" w14:textId="77777777" w:rsidR="00464583" w:rsidRDefault="00464583"/>
    <w:p w14:paraId="4FCDDECB" w14:textId="77777777" w:rsidR="00464583" w:rsidRDefault="00D02111">
      <w:pPr>
        <w:spacing w:after="80"/>
      </w:pPr>
      <w:r>
        <w:rPr>
          <w:rFonts w:ascii="Times New Roman" w:hAnsi="Times New Roman"/>
          <w:b/>
        </w:rPr>
        <w:t>ĐIỀU 9. THANH LÝ HỢP ĐỒNG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0"/>
        </w:rPr>
        <w:t>ARTICLE 9. LIQUIDATION</w:t>
      </w:r>
    </w:p>
    <w:p w14:paraId="27E8E8BD" w14:textId="77777777" w:rsidR="00464583" w:rsidRDefault="00D02111">
      <w:pPr>
        <w:spacing w:after="80"/>
      </w:pPr>
      <w:r>
        <w:rPr>
          <w:rFonts w:ascii="Times New Roman" w:hAnsi="Times New Roman"/>
        </w:rPr>
        <w:t>9.1 Hợp đồng tự động thanh lý khi hoàn thành mọi nghĩa vụ.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9.1 Contract automatically liquidated upon completion of obligations.</w:t>
      </w:r>
    </w:p>
    <w:p w14:paraId="2D357014" w14:textId="77777777" w:rsidR="00464583" w:rsidRDefault="00464583"/>
    <w:p w14:paraId="76198BCD" w14:textId="77777777" w:rsidR="00464583" w:rsidRDefault="00D02111">
      <w:pPr>
        <w:spacing w:after="80"/>
      </w:pPr>
      <w:r>
        <w:rPr>
          <w:rFonts w:ascii="Times New Roman" w:hAnsi="Times New Roman"/>
          <w:b/>
        </w:rPr>
        <w:t>ĐIỀU 10. BẤT KHẢ KHÁNG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0"/>
        </w:rPr>
        <w:t>ARTICLE 10. FORCE MAJEURE</w:t>
      </w:r>
    </w:p>
    <w:p w14:paraId="4D151DD3" w14:textId="77777777" w:rsidR="00464583" w:rsidRDefault="00D02111">
      <w:pPr>
        <w:spacing w:after="80"/>
      </w:pPr>
      <w:r>
        <w:rPr>
          <w:rFonts w:ascii="Times New Roman" w:hAnsi="Times New Roman"/>
        </w:rPr>
        <w:t>10.1 Bao gồm thiên tai, dịch bệnh, chiến tranh.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10.1 Includes natural disasters, epidemics, war.</w:t>
      </w:r>
    </w:p>
    <w:p w14:paraId="3E26064A" w14:textId="77777777" w:rsidR="00464583" w:rsidRDefault="00464583"/>
    <w:p w14:paraId="53CC082B" w14:textId="77777777" w:rsidR="00464583" w:rsidRDefault="00D02111">
      <w:pPr>
        <w:spacing w:after="80"/>
      </w:pPr>
      <w:r>
        <w:rPr>
          <w:rFonts w:ascii="Times New Roman" w:hAnsi="Times New Roman"/>
          <w:b/>
        </w:rPr>
        <w:t>ĐIỀU 11. CHỐNG TRỤC LỢI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0"/>
        </w:rPr>
        <w:t>ARTICLE 11. ANTI-PROFITEERING</w:t>
      </w:r>
    </w:p>
    <w:p w14:paraId="556237CE" w14:textId="77777777" w:rsidR="00464583" w:rsidRDefault="00D02111">
      <w:pPr>
        <w:spacing w:after="80"/>
      </w:pPr>
      <w:r>
        <w:rPr>
          <w:rFonts w:ascii="Times New Roman" w:hAnsi="Times New Roman"/>
        </w:rPr>
        <w:t>11.1 Các bên cam kết không chi/nhận bất kỳ khoản hoa hồng bất chính nào.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11.1 Parties commit not to pay/receive any illegal commissions.</w:t>
      </w:r>
    </w:p>
    <w:p w14:paraId="3403C00A" w14:textId="77777777" w:rsidR="00464583" w:rsidRDefault="00464583"/>
    <w:p w14:paraId="0EEB102F" w14:textId="77777777" w:rsidR="00464583" w:rsidRDefault="00D02111">
      <w:pPr>
        <w:spacing w:after="80"/>
      </w:pPr>
      <w:r>
        <w:rPr>
          <w:rFonts w:ascii="Times New Roman" w:hAnsi="Times New Roman"/>
          <w:b/>
        </w:rPr>
        <w:t>ĐIỀU 12. THÔNG BÁO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0"/>
        </w:rPr>
        <w:t>ARTICLE 12. NOTIFICATION</w:t>
      </w:r>
    </w:p>
    <w:p w14:paraId="6AD898AA" w14:textId="77777777" w:rsidR="00464583" w:rsidRDefault="00D02111">
      <w:pPr>
        <w:spacing w:after="80"/>
      </w:pPr>
      <w:r>
        <w:rPr>
          <w:rFonts w:ascii="Times New Roman" w:hAnsi="Times New Roman"/>
        </w:rPr>
        <w:t>12.1 Thông báo qua văn bản, Email hoặc Zalo đều có giá trị.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12.1 Notices via writing, Email, or Zalo are valid.</w:t>
      </w:r>
    </w:p>
    <w:p w14:paraId="12659770" w14:textId="77777777" w:rsidR="00464583" w:rsidRDefault="00464583"/>
    <w:p w14:paraId="5E6F69E5" w14:textId="77777777" w:rsidR="00464583" w:rsidRDefault="00D02111">
      <w:pPr>
        <w:spacing w:after="80"/>
      </w:pPr>
      <w:r>
        <w:rPr>
          <w:rFonts w:ascii="Times New Roman" w:hAnsi="Times New Roman"/>
          <w:b/>
          <w:u w:val="single"/>
        </w:rPr>
        <w:lastRenderedPageBreak/>
        <w:t>ĐIỀU 13. CHỮ KÝ ĐIỆN TỬ VÀ BẢO MẬT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0"/>
          <w:u w:val="single"/>
        </w:rPr>
        <w:t>ARTICLE 13. E-SIGNATURE AND CONFIDENTIALITY</w:t>
      </w:r>
    </w:p>
    <w:p w14:paraId="733E5798" w14:textId="77777777" w:rsidR="00464583" w:rsidRDefault="00D02111">
      <w:pPr>
        <w:spacing w:after="80"/>
      </w:pPr>
      <w:r>
        <w:rPr>
          <w:rFonts w:ascii="Times New Roman" w:hAnsi="Times New Roman"/>
        </w:rPr>
        <w:t>13.1 Công nhận giá trị pháp lý của chữ ký số và bản scan.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13.1 Recognize the legal validity of digital signatures and scans.</w:t>
      </w:r>
    </w:p>
    <w:p w14:paraId="39B36784" w14:textId="77777777" w:rsidR="00464583" w:rsidRDefault="00464583"/>
    <w:p w14:paraId="32971230" w14:textId="77777777" w:rsidR="00464583" w:rsidRDefault="00D02111">
      <w:pPr>
        <w:spacing w:after="80"/>
      </w:pPr>
      <w:r>
        <w:rPr>
          <w:rFonts w:ascii="Times New Roman" w:hAnsi="Times New Roman"/>
          <w:b/>
          <w:u w:val="single"/>
        </w:rPr>
        <w:t>ĐIỀU 14. GIẢI QUYẾT TRANH CHẤP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0"/>
          <w:u w:val="single"/>
        </w:rPr>
        <w:t>ARTICLE 14. DISPUTE RESOLUTION</w:t>
      </w:r>
    </w:p>
    <w:p w14:paraId="68A1901B" w14:textId="77777777" w:rsidR="00464583" w:rsidRDefault="00D02111">
      <w:pPr>
        <w:spacing w:after="80"/>
      </w:pPr>
      <w:r>
        <w:rPr>
          <w:rFonts w:ascii="Times New Roman" w:hAnsi="Times New Roman"/>
        </w:rPr>
        <w:t>14.1 Giải quyết tại Trung tâm Trọng tài Thương mại (MCAC).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14.1 Resolved at the Commercial Arbitration Center (MCAC).</w:t>
      </w:r>
    </w:p>
    <w:p w14:paraId="19223F64" w14:textId="77777777" w:rsidR="00464583" w:rsidRDefault="00464583"/>
    <w:p w14:paraId="51E6A22A" w14:textId="77777777" w:rsidR="00464583" w:rsidRDefault="00D02111">
      <w:pPr>
        <w:spacing w:after="80"/>
      </w:pPr>
      <w:r>
        <w:rPr>
          <w:rFonts w:ascii="Times New Roman" w:hAnsi="Times New Roman"/>
          <w:b/>
          <w:u w:val="single"/>
        </w:rPr>
        <w:t>ĐIỀU 15. ĐIỀU KHOẢN THI HÀNH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i/>
          <w:sz w:val="20"/>
          <w:u w:val="single"/>
        </w:rPr>
        <w:t>ARTICLE 15. IMPLEMENTATION</w:t>
      </w:r>
    </w:p>
    <w:p w14:paraId="17E80000" w14:textId="77777777" w:rsidR="00464583" w:rsidRDefault="00D02111">
      <w:pPr>
        <w:spacing w:after="80"/>
      </w:pPr>
      <w:r>
        <w:rPr>
          <w:rFonts w:ascii="Times New Roman" w:hAnsi="Times New Roman"/>
        </w:rPr>
        <w:t>15.1 Hợp đồng lập thành 02 bản có giá trị tương đương.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sz w:val="20"/>
        </w:rPr>
        <w:t>15.1 Executed in 02 copies with equal legal validity.</w:t>
      </w:r>
    </w:p>
    <w:p w14:paraId="3A54B234" w14:textId="77777777" w:rsidR="00464583" w:rsidRDefault="00464583"/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1"/>
      </w:tblGrid>
      <w:tr w:rsidR="00464583" w14:paraId="1388B98A" w14:textId="77777777">
        <w:trPr>
          <w:trHeight w:val="1701"/>
        </w:trPr>
        <w:tc>
          <w:tcPr>
            <w:tcW w:w="4961" w:type="dxa"/>
          </w:tcPr>
          <w:p w14:paraId="60281CC1" w14:textId="0950B9D2" w:rsidR="00464583" w:rsidRDefault="00D021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ĐẠI DIỆN BÊN A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i/>
                <w:sz w:val="20"/>
              </w:rPr>
              <w:t>REPRESENTATIVE OF PARTY A</w:t>
            </w:r>
            <w:r>
              <w:rPr>
                <w:rFonts w:ascii="Times New Roman" w:hAnsi="Times New Roman"/>
              </w:rPr>
              <w:br/>
            </w:r>
          </w:p>
          <w:p w14:paraId="2F8BEF5F" w14:textId="77777777" w:rsidR="00821E67" w:rsidRDefault="00821E67">
            <w:pPr>
              <w:jc w:val="center"/>
            </w:pPr>
          </w:p>
          <w:p w14:paraId="6B67D751" w14:textId="77777777" w:rsidR="00821E67" w:rsidRDefault="00821E67">
            <w:pPr>
              <w:jc w:val="center"/>
            </w:pPr>
          </w:p>
          <w:p w14:paraId="14E10211" w14:textId="77777777" w:rsidR="00821E67" w:rsidRDefault="00821E67">
            <w:pPr>
              <w:jc w:val="center"/>
            </w:pPr>
          </w:p>
          <w:p w14:paraId="1614A52A" w14:textId="77777777" w:rsidR="00CC6DC9" w:rsidRDefault="00CC6DC9">
            <w:pPr>
              <w:jc w:val="center"/>
            </w:pPr>
          </w:p>
          <w:p w14:paraId="5E454330" w14:textId="51812DE1" w:rsidR="00821E67" w:rsidRDefault="00821E67">
            <w:pPr>
              <w:jc w:val="center"/>
            </w:pPr>
            <w:r>
              <w:rPr>
                <w:rFonts w:ascii="Times New Roman" w:hAnsi="Times New Roman"/>
                <w:sz w:val="24"/>
              </w:rPr>
              <w:t>{{ dai_dien_ben_a }}</w:t>
            </w:r>
          </w:p>
        </w:tc>
        <w:tc>
          <w:tcPr>
            <w:tcW w:w="4961" w:type="dxa"/>
          </w:tcPr>
          <w:p w14:paraId="09E73260" w14:textId="284F67E0" w:rsidR="00464583" w:rsidRDefault="00D021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ĐẠI DIỆN BÊN B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i/>
                <w:sz w:val="20"/>
              </w:rPr>
              <w:t>REPRESENTATIVE OF PARTY B</w:t>
            </w:r>
            <w:r>
              <w:rPr>
                <w:rFonts w:ascii="Times New Roman" w:hAnsi="Times New Roman"/>
              </w:rPr>
              <w:br/>
            </w:r>
          </w:p>
          <w:p w14:paraId="6EF56346" w14:textId="77777777" w:rsidR="00821E67" w:rsidRDefault="00821E67">
            <w:pPr>
              <w:jc w:val="center"/>
            </w:pPr>
          </w:p>
          <w:p w14:paraId="11EC7FFB" w14:textId="63C9F883" w:rsidR="00821E67" w:rsidRDefault="00821E67">
            <w:pPr>
              <w:jc w:val="center"/>
            </w:pPr>
          </w:p>
          <w:p w14:paraId="564FA962" w14:textId="77777777" w:rsidR="00821E67" w:rsidRDefault="00821E67">
            <w:pPr>
              <w:jc w:val="center"/>
            </w:pPr>
          </w:p>
          <w:p w14:paraId="5217DDD5" w14:textId="77777777" w:rsidR="00CC6DC9" w:rsidRDefault="00CC6DC9">
            <w:pPr>
              <w:jc w:val="center"/>
            </w:pPr>
          </w:p>
          <w:p w14:paraId="222F8186" w14:textId="37983596" w:rsidR="00821E67" w:rsidRDefault="00821E67">
            <w:pPr>
              <w:jc w:val="center"/>
            </w:pPr>
            <w:r>
              <w:rPr>
                <w:rFonts w:ascii="Times New Roman" w:hAnsi="Times New Roman"/>
                <w:sz w:val="24"/>
              </w:rPr>
              <w:t>{{ dai_dien_ben_b }}</w:t>
            </w:r>
          </w:p>
        </w:tc>
      </w:tr>
    </w:tbl>
    <w:p w14:paraId="7F429E06" w14:textId="77777777" w:rsidR="00D02111" w:rsidRDefault="00D02111"/>
    <w:sectPr w:rsidR="00D02111" w:rsidSect="00034616">
      <w:footerReference w:type="default" r:id="rId8"/>
      <w:pgSz w:w="11906" w:h="16838"/>
      <w:pgMar w:top="1134" w:right="850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7DD2E" w14:textId="77777777" w:rsidR="00F03359" w:rsidRDefault="00F03359">
      <w:pPr>
        <w:spacing w:after="0" w:line="240" w:lineRule="auto"/>
      </w:pPr>
      <w:r>
        <w:separator/>
      </w:r>
    </w:p>
  </w:endnote>
  <w:endnote w:type="continuationSeparator" w:id="0">
    <w:p w14:paraId="31AA9594" w14:textId="77777777" w:rsidR="00F03359" w:rsidRDefault="00F03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23EEA" w14:textId="77777777" w:rsidR="00464583" w:rsidRDefault="00D02111">
    <w:pPr>
      <w:pStyle w:val="Footer"/>
      <w:jc w:val="right"/>
    </w:pPr>
    <w:r>
      <w:rPr>
        <w:rFonts w:ascii="Times New Roman" w:hAnsi="Times New Roman"/>
        <w:i/>
        <w:sz w:val="20"/>
      </w:rPr>
      <w:t xml:space="preserve">Trang / Page </w:t>
    </w:r>
    <w:r>
      <w:rPr>
        <w:rFonts w:ascii="Times New Roman" w:hAnsi="Times New Roman"/>
        <w:i/>
        <w:sz w:val="20"/>
      </w:rPr>
      <w:fldChar w:fldCharType="begin"/>
    </w:r>
    <w:r>
      <w:rPr>
        <w:rFonts w:ascii="Times New Roman" w:hAnsi="Times New Roman"/>
        <w:i/>
        <w:sz w:val="20"/>
      </w:rPr>
      <w:instrText>PAGE</w:instrText>
    </w:r>
    <w:r>
      <w:rPr>
        <w:rFonts w:ascii="Times New Roman" w:hAnsi="Times New Roman"/>
        <w:i/>
        <w:sz w:val="20"/>
      </w:rPr>
      <w:fldChar w:fldCharType="separate"/>
    </w:r>
    <w:r w:rsidR="00FE78D4">
      <w:rPr>
        <w:rFonts w:ascii="Times New Roman" w:hAnsi="Times New Roman"/>
        <w:i/>
        <w:noProof/>
        <w:sz w:val="20"/>
      </w:rPr>
      <w:t>1</w:t>
    </w:r>
    <w:r>
      <w:rPr>
        <w:rFonts w:ascii="Times New Roman" w:hAnsi="Times New Roman"/>
        <w:i/>
        <w:sz w:val="20"/>
      </w:rPr>
      <w:fldChar w:fldCharType="end"/>
    </w:r>
    <w:r>
      <w:rPr>
        <w:rFonts w:ascii="Times New Roman" w:hAnsi="Times New Roman"/>
        <w:sz w:val="20"/>
      </w:rPr>
      <w:t xml:space="preserve"> / </w:t>
    </w: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>NUMPAGES</w:instrText>
    </w:r>
    <w:r>
      <w:rPr>
        <w:rFonts w:ascii="Times New Roman" w:hAnsi="Times New Roman"/>
        <w:sz w:val="20"/>
      </w:rPr>
      <w:fldChar w:fldCharType="separate"/>
    </w:r>
    <w:r w:rsidR="00FE78D4">
      <w:rPr>
        <w:rFonts w:ascii="Times New Roman" w:hAnsi="Times New Roman"/>
        <w:noProof/>
        <w:sz w:val="20"/>
      </w:rPr>
      <w:t>2</w:t>
    </w:r>
    <w:r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18F4F" w14:textId="77777777" w:rsidR="00F03359" w:rsidRDefault="00F03359">
      <w:pPr>
        <w:spacing w:after="0" w:line="240" w:lineRule="auto"/>
      </w:pPr>
      <w:r>
        <w:separator/>
      </w:r>
    </w:p>
  </w:footnote>
  <w:footnote w:type="continuationSeparator" w:id="0">
    <w:p w14:paraId="4FD7D4C8" w14:textId="77777777" w:rsidR="00F03359" w:rsidRDefault="00F033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09666774">
    <w:abstractNumId w:val="8"/>
  </w:num>
  <w:num w:numId="2" w16cid:durableId="445736230">
    <w:abstractNumId w:val="6"/>
  </w:num>
  <w:num w:numId="3" w16cid:durableId="1039547916">
    <w:abstractNumId w:val="5"/>
  </w:num>
  <w:num w:numId="4" w16cid:durableId="1770662850">
    <w:abstractNumId w:val="4"/>
  </w:num>
  <w:num w:numId="5" w16cid:durableId="1157455368">
    <w:abstractNumId w:val="7"/>
  </w:num>
  <w:num w:numId="6" w16cid:durableId="914164625">
    <w:abstractNumId w:val="3"/>
  </w:num>
  <w:num w:numId="7" w16cid:durableId="1574004554">
    <w:abstractNumId w:val="2"/>
  </w:num>
  <w:num w:numId="8" w16cid:durableId="468208564">
    <w:abstractNumId w:val="1"/>
  </w:num>
  <w:num w:numId="9" w16cid:durableId="897592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722C"/>
    <w:rsid w:val="0006063C"/>
    <w:rsid w:val="000F1E80"/>
    <w:rsid w:val="00146952"/>
    <w:rsid w:val="0015074B"/>
    <w:rsid w:val="001A6046"/>
    <w:rsid w:val="001F71E0"/>
    <w:rsid w:val="0029639D"/>
    <w:rsid w:val="002C1461"/>
    <w:rsid w:val="002D5714"/>
    <w:rsid w:val="00326F90"/>
    <w:rsid w:val="003F1F69"/>
    <w:rsid w:val="00464583"/>
    <w:rsid w:val="004B3BF9"/>
    <w:rsid w:val="006F0E5C"/>
    <w:rsid w:val="00821E67"/>
    <w:rsid w:val="00895D44"/>
    <w:rsid w:val="00AA1D8D"/>
    <w:rsid w:val="00B47730"/>
    <w:rsid w:val="00BA3BB2"/>
    <w:rsid w:val="00CB0664"/>
    <w:rsid w:val="00CC6DC9"/>
    <w:rsid w:val="00D02111"/>
    <w:rsid w:val="00D90F20"/>
    <w:rsid w:val="00EB5A82"/>
    <w:rsid w:val="00F03359"/>
    <w:rsid w:val="00FC693F"/>
    <w:rsid w:val="00FE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9EFF53"/>
  <w14:defaultImageDpi w14:val="300"/>
  <w15:docId w15:val="{DDAA1DAE-C0C4-424B-BDCC-A3FE4F322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5834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Quang Anh Ngô</cp:lastModifiedBy>
  <cp:revision>11</cp:revision>
  <dcterms:created xsi:type="dcterms:W3CDTF">2013-12-23T23:15:00Z</dcterms:created>
  <dcterms:modified xsi:type="dcterms:W3CDTF">2026-05-10T09:10:00Z</dcterms:modified>
  <cp:category/>
</cp:coreProperties>
</file>